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6155735" name="c8359180-0caf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4572295" name="c8359180-0caf-11f1-ad8b-d34e1c11950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7701833" name="ceabc610-0caf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156858" name="ceabc610-0caf-11f1-ad8b-d34e1c11950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741142" name="8c085610-0cb0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2932659" name="8c085610-0cb0-11f1-ad8b-d34e1c11950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824867" name="90207660-0cb0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79510" name="90207660-0cb0-11f1-ad8b-d34e1c11950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5846586" name="9b1b0520-0cb1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8199216" name="9b1b0520-0cb1-11f1-ad8b-d34e1c11950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5839290" name="b02a8f80-0cb1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018019" name="b02a8f80-0cb1-11f1-ad8b-d34e1c11950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3156046" name="8a961680-0cb2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0600881" name="8a961680-0cb2-11f1-ad8b-d34e1c11950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5697180" name="908e8f90-0cb2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3764742" name="908e8f90-0cb2-11f1-ad8b-d34e1c11950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5648394" name="c0c15110-0cb3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9591177" name="c0c15110-0cb3-11f1-ad8b-d34e1c11950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4820165" name="c883dbc0-0cb3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7040414" name="c883dbc0-0cb3-11f1-ad8b-d34e1c11950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5578210" name="e44d8180-0cb3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1229006" name="e44d8180-0cb3-11f1-ad8b-d34e1c11950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6174470" name="e81ed4d0-0cb3-11f1-ad8b-d34e1c119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092870" name="e81ed4d0-0cb3-11f1-ad8b-d34e1c11950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18, 4104 Oberwil</w:t>
          </w:r>
        </w:p>
        <w:p>
          <w:pPr>
            <w:spacing w:before="0" w:after="0"/>
          </w:pPr>
          <w:r>
            <w:t>718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